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830403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014917" name="019d66ec-f8d8-7743-872a-eca8d31ba4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6223934" name="019d66ed-27e2-70f8-8905-beded8ba4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351330" name="019d66ed-27e2-70f8-8905-beded8ba44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5490892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674647" name="019d66fa-d943-7007-a992-8c3ed4e3aa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4289080" name="019d66fa-fd76-7378-82ce-f1032b2b31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455753" name="019d66fa-fd76-7378-82ce-f1032b2b31e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